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45" w:rsidRPr="00BA771F" w:rsidRDefault="00D50A45" w:rsidP="00D50A45">
      <w:pPr>
        <w:pStyle w:val="OngenummerdeKopBijlage"/>
        <w:numPr>
          <w:ilvl w:val="0"/>
          <w:numId w:val="0"/>
        </w:numPr>
        <w:rPr>
          <w:lang w:val="en-US"/>
        </w:rPr>
      </w:pPr>
      <w:bookmarkStart w:id="0" w:name="_Toc473803662"/>
      <w:proofErr w:type="spellStart"/>
      <w:r w:rsidRPr="00BA771F">
        <w:rPr>
          <w:lang w:val="en-US"/>
        </w:rPr>
        <w:t>Bijlage</w:t>
      </w:r>
      <w:proofErr w:type="spellEnd"/>
      <w:r w:rsidRPr="00BA771F">
        <w:rPr>
          <w:lang w:val="en-US"/>
        </w:rPr>
        <w:t xml:space="preserve"> </w:t>
      </w:r>
      <w:r w:rsidR="0065745E" w:rsidRPr="00BA771F">
        <w:rPr>
          <w:lang w:val="en-US"/>
        </w:rPr>
        <w:t>3</w:t>
      </w:r>
      <w:r w:rsidRPr="00BA771F">
        <w:rPr>
          <w:lang w:val="en-US"/>
        </w:rPr>
        <w:t xml:space="preserve"> </w:t>
      </w:r>
      <w:bookmarkEnd w:id="0"/>
      <w:r w:rsidR="0095360A" w:rsidRPr="00BA771F">
        <w:rPr>
          <w:lang w:val="en-US"/>
        </w:rPr>
        <w:t>Corporate Social Responsibility</w:t>
      </w:r>
      <w:r w:rsidR="009B165D" w:rsidRPr="00BA771F">
        <w:rPr>
          <w:lang w:val="en-US"/>
        </w:rPr>
        <w:t xml:space="preserve"> (CSR)</w:t>
      </w:r>
    </w:p>
    <w:p w:rsidR="0050758B" w:rsidRPr="00BA771F" w:rsidRDefault="0095360A" w:rsidP="0050758B">
      <w:pPr>
        <w:pStyle w:val="broodtekst"/>
        <w:rPr>
          <w:lang w:val="en-US"/>
        </w:rPr>
      </w:pPr>
      <w:r w:rsidRPr="00BA771F">
        <w:rPr>
          <w:lang w:val="en-US"/>
        </w:rPr>
        <w:t xml:space="preserve">Case number </w:t>
      </w:r>
      <w:r w:rsidR="0050758B" w:rsidRPr="00BA771F">
        <w:rPr>
          <w:lang w:val="en-US"/>
        </w:rPr>
        <w:t xml:space="preserve">: 3112403 </w:t>
      </w:r>
      <w:r w:rsidR="0050758B" w:rsidRPr="00BA771F">
        <w:rPr>
          <w:lang w:val="en-US"/>
        </w:rPr>
        <w:tab/>
      </w:r>
      <w:r w:rsidR="0050758B" w:rsidRPr="00BA771F">
        <w:rPr>
          <w:lang w:val="en-US"/>
        </w:rPr>
        <w:tab/>
      </w:r>
      <w:r w:rsidRPr="00BA771F">
        <w:rPr>
          <w:lang w:val="en-US"/>
        </w:rPr>
        <w:t>Lot</w:t>
      </w:r>
      <w:r w:rsidR="0050758B" w:rsidRPr="00BA771F">
        <w:rPr>
          <w:lang w:val="en-US"/>
        </w:rPr>
        <w:t xml:space="preserve"> 1/2/3: …………</w:t>
      </w:r>
    </w:p>
    <w:p w:rsidR="00D50A45" w:rsidRPr="00BA771F" w:rsidRDefault="00D50A45" w:rsidP="00D50A45">
      <w:pPr>
        <w:rPr>
          <w:rFonts w:eastAsia="MS Mincho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78"/>
        <w:gridCol w:w="3402"/>
      </w:tblGrid>
      <w:tr w:rsidR="00D50A45" w:rsidRPr="00C33416" w:rsidTr="0065745E">
        <w:tc>
          <w:tcPr>
            <w:tcW w:w="5778" w:type="dxa"/>
            <w:shd w:val="clear" w:color="auto" w:fill="CCCCCC"/>
          </w:tcPr>
          <w:p w:rsidR="00D50A45" w:rsidRPr="00C33416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Name Bidder</w:t>
            </w:r>
          </w:p>
        </w:tc>
        <w:tc>
          <w:tcPr>
            <w:tcW w:w="3402" w:type="dxa"/>
          </w:tcPr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D50A45" w:rsidRPr="00C33416" w:rsidRDefault="00D50A45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985"/>
        <w:gridCol w:w="3227"/>
      </w:tblGrid>
      <w:tr w:rsidR="00D50A45" w:rsidRPr="00C33416" w:rsidTr="00BA771F">
        <w:trPr>
          <w:tblHeader/>
        </w:trPr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50A45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szCs w:val="22"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The bidder has a ISO-14001 certificate or </w:t>
            </w:r>
            <w:proofErr w:type="spellStart"/>
            <w:r w:rsidRPr="00BA771F">
              <w:rPr>
                <w:rFonts w:eastAsia="MS Mincho" w:cs="Arial"/>
                <w:b/>
                <w:szCs w:val="22"/>
                <w:lang w:val="en-US"/>
              </w:rPr>
              <w:t>EMASregistration</w:t>
            </w:r>
            <w:proofErr w:type="spellEnd"/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>or a certificate of equal value, valid to at least</w:t>
            </w:r>
            <w:r w:rsidR="0066029C"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>the date for submission of the request to participate, and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>can provide supporting documents in this regard if the</w:t>
            </w:r>
            <w:r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>agencies so requests.</w:t>
            </w:r>
          </w:p>
          <w:p w:rsidR="00BA771F" w:rsidRPr="00BA771F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lang w:val="en-US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Cs w:val="18"/>
              </w:rPr>
            </w:pPr>
            <w:r w:rsidRPr="00C33416">
              <w:rPr>
                <w:rFonts w:eastAsia="MS Mincho" w:cs="Arial"/>
                <w:b/>
                <w:sz w:val="32"/>
                <w:szCs w:val="32"/>
              </w:rPr>
              <w:t>□</w:t>
            </w:r>
            <w:r w:rsidRPr="00C33416">
              <w:rPr>
                <w:rFonts w:eastAsia="MS Mincho" w:cs="Arial"/>
                <w:szCs w:val="18"/>
              </w:rPr>
              <w:t xml:space="preserve"> </w:t>
            </w:r>
            <w:r w:rsidR="00BA771F">
              <w:rPr>
                <w:rFonts w:eastAsia="MS Mincho" w:cs="Arial"/>
                <w:szCs w:val="18"/>
              </w:rPr>
              <w:t>Yes</w:t>
            </w:r>
            <w:r w:rsidRPr="00C33416">
              <w:rPr>
                <w:rFonts w:eastAsia="MS Mincho" w:cs="Arial"/>
                <w:szCs w:val="18"/>
              </w:rPr>
              <w:t>, nl. ……</w:t>
            </w: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32"/>
                <w:szCs w:val="32"/>
              </w:rPr>
            </w:pPr>
          </w:p>
        </w:tc>
      </w:tr>
      <w:tr w:rsidR="00D50A45" w:rsidRPr="00C33416" w:rsidTr="00BA771F">
        <w:trPr>
          <w:tblHeader/>
        </w:trPr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771F" w:rsidRPr="00BA771F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szCs w:val="22"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>The ISO-14001 certificate requires that the environmental</w:t>
            </w:r>
            <w:r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care system of an </w:t>
            </w:r>
            <w:proofErr w:type="spellStart"/>
            <w:r w:rsidRPr="00BA771F">
              <w:rPr>
                <w:rFonts w:eastAsia="MS Mincho" w:cs="Arial"/>
                <w:b/>
                <w:szCs w:val="22"/>
                <w:lang w:val="en-US"/>
              </w:rPr>
              <w:t>organisation</w:t>
            </w:r>
            <w:proofErr w:type="spellEnd"/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 is in compliance with the</w:t>
            </w:r>
            <w:r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>legislation and regulations and that environmental policy</w:t>
            </w:r>
            <w:r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>provides a continuous process of improvement. The EMAS</w:t>
            </w:r>
            <w:bookmarkStart w:id="1" w:name="_GoBack"/>
            <w:bookmarkEnd w:id="1"/>
          </w:p>
          <w:p w:rsidR="00BA771F" w:rsidRPr="00BA771F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szCs w:val="22"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>standards are largely comparable to the ISO-14001</w:t>
            </w:r>
          </w:p>
          <w:p w:rsidR="00BA771F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szCs w:val="22"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>requirements, an addition being that EMAS registration also</w:t>
            </w:r>
            <w:r>
              <w:rPr>
                <w:rFonts w:eastAsia="MS Mincho" w:cs="Arial"/>
                <w:b/>
                <w:szCs w:val="22"/>
                <w:lang w:val="en-US"/>
              </w:rPr>
              <w:t xml:space="preserve"> </w:t>
            </w:r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requires a CSR report to be added to the annual </w:t>
            </w:r>
          </w:p>
          <w:p w:rsidR="00D50A45" w:rsidRPr="00BA771F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>report.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1F" w:rsidRPr="00BA771F" w:rsidRDefault="00D50A45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szCs w:val="18"/>
              </w:rPr>
            </w:pPr>
            <w:r w:rsidRPr="00C33416">
              <w:rPr>
                <w:rFonts w:eastAsia="MS Mincho" w:cs="Arial"/>
                <w:b/>
                <w:sz w:val="32"/>
                <w:szCs w:val="32"/>
              </w:rPr>
              <w:t>□</w:t>
            </w:r>
            <w:r w:rsidRPr="00C33416">
              <w:rPr>
                <w:rFonts w:eastAsia="MS Mincho" w:cs="Arial"/>
                <w:szCs w:val="18"/>
              </w:rPr>
              <w:t xml:space="preserve"> </w:t>
            </w:r>
            <w:r w:rsidR="00BA771F" w:rsidRPr="00BA771F">
              <w:rPr>
                <w:rFonts w:eastAsia="MS Mincho" w:cs="Arial"/>
                <w:szCs w:val="18"/>
              </w:rPr>
              <w:t xml:space="preserve">Yes, complete the </w:t>
            </w:r>
            <w:proofErr w:type="spellStart"/>
            <w:r w:rsidR="00BA771F" w:rsidRPr="00BA771F">
              <w:rPr>
                <w:rFonts w:eastAsia="MS Mincho" w:cs="Arial"/>
                <w:szCs w:val="18"/>
              </w:rPr>
              <w:t>text</w:t>
            </w:r>
            <w:proofErr w:type="spellEnd"/>
            <w:r w:rsidR="00BA771F" w:rsidRPr="00BA771F">
              <w:rPr>
                <w:rFonts w:eastAsia="MS Mincho" w:cs="Arial"/>
                <w:szCs w:val="18"/>
              </w:rPr>
              <w:t xml:space="preserve"> box</w:t>
            </w:r>
          </w:p>
          <w:p w:rsidR="00D50A45" w:rsidRPr="00C33416" w:rsidRDefault="00BA771F" w:rsidP="00BA771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32"/>
                <w:szCs w:val="32"/>
              </w:rPr>
            </w:pPr>
            <w:r w:rsidRPr="00BA771F">
              <w:rPr>
                <w:rFonts w:eastAsia="MS Mincho" w:cs="Arial"/>
                <w:szCs w:val="18"/>
              </w:rPr>
              <w:t>below.</w:t>
            </w:r>
          </w:p>
        </w:tc>
      </w:tr>
      <w:tr w:rsidR="00D50A45" w:rsidRPr="00C33416" w:rsidTr="00BA771F">
        <w:trPr>
          <w:tblHeader/>
        </w:trPr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771F" w:rsidRPr="00BA771F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szCs w:val="22"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The bidder must demonstrate that the </w:t>
            </w:r>
            <w:proofErr w:type="spellStart"/>
            <w:r w:rsidRPr="00BA771F">
              <w:rPr>
                <w:rFonts w:eastAsia="MS Mincho" w:cs="Arial"/>
                <w:b/>
                <w:szCs w:val="22"/>
                <w:lang w:val="en-US"/>
              </w:rPr>
              <w:t>organisation</w:t>
            </w:r>
            <w:proofErr w:type="spellEnd"/>
            <w:r w:rsidRPr="00BA771F">
              <w:rPr>
                <w:rFonts w:eastAsia="MS Mincho" w:cs="Arial"/>
                <w:b/>
                <w:szCs w:val="22"/>
                <w:lang w:val="en-US"/>
              </w:rPr>
              <w:t xml:space="preserve"> takes the subject of CSR seriously by</w:t>
            </w:r>
          </w:p>
          <w:p w:rsidR="00BA771F" w:rsidRPr="00BA771F" w:rsidRDefault="00BA771F" w:rsidP="00BA771F">
            <w:pPr>
              <w:autoSpaceDE w:val="0"/>
              <w:autoSpaceDN w:val="0"/>
              <w:adjustRightInd w:val="0"/>
              <w:spacing w:line="240" w:lineRule="auto"/>
              <w:rPr>
                <w:rFonts w:eastAsia="MS Mincho" w:cs="Arial"/>
                <w:b/>
                <w:szCs w:val="22"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>providing evidence (in no more than 800 words) what the implemented sustainability policy</w:t>
            </w:r>
          </w:p>
          <w:p w:rsidR="00D50A45" w:rsidRDefault="00BA771F" w:rsidP="00BA771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Cs w:val="22"/>
                <w:lang w:val="en-US"/>
              </w:rPr>
            </w:pPr>
            <w:r w:rsidRPr="00BA771F">
              <w:rPr>
                <w:rFonts w:eastAsia="MS Mincho" w:cs="Arial"/>
                <w:b/>
                <w:szCs w:val="22"/>
                <w:lang w:val="en-US"/>
              </w:rPr>
              <w:t>comprises and how often this is updated.</w:t>
            </w:r>
          </w:p>
          <w:p w:rsidR="00BA771F" w:rsidRPr="00BA771F" w:rsidRDefault="00BA771F" w:rsidP="00BA771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  <w:lang w:val="en-US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Cs w:val="18"/>
              </w:rPr>
            </w:pPr>
          </w:p>
        </w:tc>
      </w:tr>
      <w:tr w:rsidR="00D50A45" w:rsidRPr="00C33416" w:rsidTr="00A6066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A45" w:rsidRP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Cs w:val="22"/>
                <w:lang w:val="en-US"/>
              </w:rPr>
            </w:pPr>
            <w:r w:rsidRPr="00BA771F">
              <w:rPr>
                <w:rFonts w:eastAsia="MS Mincho" w:cs="Arial"/>
                <w:szCs w:val="22"/>
                <w:lang w:val="en-US"/>
              </w:rPr>
              <w:t xml:space="preserve">Description (Max 800 </w:t>
            </w:r>
            <w:proofErr w:type="spellStart"/>
            <w:r w:rsidRPr="00BA771F">
              <w:rPr>
                <w:rFonts w:eastAsia="MS Mincho" w:cs="Arial"/>
                <w:szCs w:val="22"/>
                <w:lang w:val="en-US"/>
              </w:rPr>
              <w:t>words</w:t>
            </w:r>
            <w:proofErr w:type="spellEnd"/>
            <w:r w:rsidRPr="00BA771F">
              <w:rPr>
                <w:rFonts w:eastAsia="MS Mincho" w:cs="Arial"/>
                <w:szCs w:val="22"/>
                <w:lang w:val="en-US"/>
              </w:rPr>
              <w:t>):</w:t>
            </w: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BA771F" w:rsidRPr="00C33416" w:rsidRDefault="00BA771F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</w:tc>
      </w:tr>
    </w:tbl>
    <w:p w:rsidR="00D50A45" w:rsidRPr="00C33416" w:rsidRDefault="00D50A45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241548" w:rsidRPr="00D50A45" w:rsidRDefault="00241548" w:rsidP="00D50A45"/>
    <w:sectPr w:rsidR="00241548" w:rsidRPr="00D50A45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AA" w:rsidRDefault="006720AA" w:rsidP="0088501B">
      <w:r>
        <w:separator/>
      </w:r>
    </w:p>
  </w:endnote>
  <w:endnote w:type="continuationSeparator" w:id="0">
    <w:p w:rsidR="006720AA" w:rsidRDefault="006720A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AA" w:rsidRDefault="006720AA" w:rsidP="0088501B">
      <w:r>
        <w:separator/>
      </w:r>
    </w:p>
  </w:footnote>
  <w:footnote w:type="continuationSeparator" w:id="0">
    <w:p w:rsidR="006720AA" w:rsidRDefault="006720AA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AA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0758B"/>
    <w:rsid w:val="005A4FBE"/>
    <w:rsid w:val="005D2CF1"/>
    <w:rsid w:val="005E046F"/>
    <w:rsid w:val="006006F5"/>
    <w:rsid w:val="0065745E"/>
    <w:rsid w:val="0066029C"/>
    <w:rsid w:val="006720AA"/>
    <w:rsid w:val="006A37DC"/>
    <w:rsid w:val="006D2E66"/>
    <w:rsid w:val="006F42D7"/>
    <w:rsid w:val="0073653F"/>
    <w:rsid w:val="007F4AEA"/>
    <w:rsid w:val="0088501B"/>
    <w:rsid w:val="008E3581"/>
    <w:rsid w:val="00905289"/>
    <w:rsid w:val="0095360A"/>
    <w:rsid w:val="009B165D"/>
    <w:rsid w:val="009C5CF5"/>
    <w:rsid w:val="00A32591"/>
    <w:rsid w:val="00A77ABF"/>
    <w:rsid w:val="00A863E9"/>
    <w:rsid w:val="00B022C4"/>
    <w:rsid w:val="00B544CD"/>
    <w:rsid w:val="00B559E9"/>
    <w:rsid w:val="00B72222"/>
    <w:rsid w:val="00B80650"/>
    <w:rsid w:val="00BA771F"/>
    <w:rsid w:val="00C36FAA"/>
    <w:rsid w:val="00CA55CC"/>
    <w:rsid w:val="00D50A45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5091C-0F4E-4B26-84E9-A52E959E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5</cp:revision>
  <dcterms:created xsi:type="dcterms:W3CDTF">2017-05-18T14:16:00Z</dcterms:created>
  <dcterms:modified xsi:type="dcterms:W3CDTF">2017-05-18T14:30:00Z</dcterms:modified>
</cp:coreProperties>
</file>